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2816846" name="019d67db-eaaf-7639-831d-b5b49688e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076754" name="019d67db-eaaf-7639-831d-b5b49688eb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Mitte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58656" name="019d67e5-b509-7681-a139-cfe7bb87d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340742" name="019d67e5-b509-7681-a139-cfe7bb87d50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8580469" name="019d67e9-80c2-7e84-a0e6-fb3d3aef1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886958" name="019d67e9-80c2-7e84-a0e6-fb3d3aef1db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7637564" name="019d6807-eb51-7b2d-abf0-93c6dacab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188039" name="019d6807-eb51-7b2d-abf0-93c6dacab26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8775472" name="019d680d-fba2-7fc7-b48e-f4a947962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655445" name="019d680d-fba2-7fc7-b48e-f4a947962fb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5494741" name="019d6814-4d4b-7112-865f-5fc33b240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168584" name="019d6814-4d4b-7112-865f-5fc33b2404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4888561" name="019d6819-e937-7e7f-956c-57fb474d5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57902" name="019d6819-e937-7e7f-956c-57fb474d51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Haus/Garage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1626901" name="019d681e-bab2-7cf5-a9e4-f5fc2b796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19351" name="019d681e-bab2-7cf5-a9e4-f5fc2b796c9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9972007" name="019d6820-5273-7d3d-b74e-6bdc04c5c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724413" name="019d6820-5273-7d3d-b74e-6bdc04c5c53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5497518" name="019d67e4-1e40-78ae-9b26-6a9610df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956866" name="019d67e4-1e40-78ae-9b26-6a9610df9f3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Mitte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6635101" name="019d67e7-5623-7158-a3ae-19122a5ed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213016" name="019d67e7-5623-7158-a3ae-19122a5ed5e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2576878" name="019d67eb-68c4-707d-8bff-1d022fa98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469286" name="019d67eb-68c4-707d-8bff-1d022fa989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0195840" name="019d6809-2656-7689-ba28-904fe1905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182212" name="019d6809-2656-7689-ba28-904fe1905f2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7360336" name="019d6810-f82d-7fb9-9891-16a82a2afc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436694" name="019d6810-f82d-7fb9-9891-16a82a2afc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1462333" name="019d681a-e2f3-705f-bff2-623e4f185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909195" name="019d681a-e2f3-705f-bff2-623e4f185eb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6326574" name="019d6801-b343-79aa-8f3e-521f203d4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164388" name="019d6801-b343-79aa-8f3e-521f203d476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Sitzplatz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Sitzbank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6110729" name="019d681c-890c-765d-b0ae-42f072b54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549948" name="019d681c-890c-765d-b0ae-42f072b540e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5891220" name="019d67d4-3def-7f0a-99b8-dc2e832b3a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167055" name="019d67d4-3def-7f0a-99b8-dc2e832b3a9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7306554" name="019d67d5-7dc3-74f2-85d3-45a141d32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011936" name="019d67d5-7dc3-74f2-85d3-45a141d3207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462065" name="019d67ef-1747-7b8e-a33b-82115f57a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218249" name="019d67ef-1747-7b8e-a33b-82115f57a2a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4355666" name="019d67f0-4c82-7d4a-8b8c-79cad30db2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417172" name="019d67f0-4c82-7d4a-8b8c-79cad30db25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Cushio Vinyl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224679" name="019d67f5-976f-70df-840a-e54d27a2d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554275" name="019d67f5-976f-70df-840a-e54d27a2d98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0295261" name="019d67fa-0b26-7009-a5ef-f211977f1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362824" name="019d67fa-0b26-7009-a5ef-f211977f118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4973057" name="019d67fc-ca6a-76c1-8213-6af065ea7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77335" name="019d67fc-ca6a-76c1-8213-6af065ea75f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WC/Küche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Decke / Boden </w:t>
            </w:r>
          </w:p>
        </w:tc>
        <w:tc>
          <w:p>
            <w:pPr>
              <w:spacing w:before="0" w:after="0" w:line="240" w:lineRule="auto"/>
            </w:pPr>
            <w:r>
              <w:t>Boden/Decke/Wand</w:t>
            </w:r>
          </w:p>
        </w:tc>
        <w:tc>
          <w:p>
            <w:pPr>
              <w:spacing w:before="0" w:after="0" w:line="240" w:lineRule="auto"/>
            </w:pPr>
            <w:r>
              <w:t>Putz / 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7113712" name="019d6802-fc9a-77df-84f5-cf18f36ef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23730" name="019d6802-fc9a-77df-84f5-cf18f36efba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Keller Eingang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Decke/Boden/Wände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0744580" name="019d6815-a320-761d-9bc3-d18a5f6768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982450" name="019d6815-a320-761d-9bc3-d18a5f67681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837 MAS Baumanagement FHZ</w:t>
          </w:r>
        </w:p>
        <w:p>
          <w:pPr>
            <w:spacing w:before="0" w:after="0"/>
          </w:pPr>
          <w:r>
            <w:t>DN 837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